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1033202" name="beb4c800-0bde-11f1-803f-b5e16a72f4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2028567" name="beb4c800-0bde-11f1-803f-b5e16a72f4c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0735175" name="c4b53050-0bde-11f1-803f-b5e16a72f4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017461" name="c4b53050-0bde-11f1-803f-b5e16a72f4c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Sauna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9211602" name="d72146c0-0be3-11f1-803f-b5e16a72f4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8734106" name="d72146c0-0be3-11f1-803f-b5e16a72f4c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3125104" name="dc78ebf0-0be3-11f1-803f-b5e16a72f4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4758742" name="dc78ebf0-0be3-11f1-803f-b5e16a72f4c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Haltenriedstrasse 23, 6045 Meggen</w:t>
          </w:r>
        </w:p>
        <w:p>
          <w:pPr>
            <w:spacing w:before="0" w:after="0"/>
          </w:pPr>
          <w:r>
            <w:t>728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